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Bahnschrift Light Condensed" w:hAnsi="Bahnschrift Light Condensed" w:cs="Bahnschrift Light Condensed"/>
          <w:b/>
          <w:bCs/>
          <w:color w:val="7030A0"/>
          <w:sz w:val="72"/>
          <w:szCs w:val="52"/>
        </w:rPr>
      </w:pPr>
      <w:r>
        <w:rPr>
          <w:rFonts w:hint="default" w:ascii="Bahnschrift Light Condensed" w:hAnsi="Bahnschrift Light Condensed" w:cs="Bahnschrift Light Condensed"/>
          <w:b/>
          <w:bCs/>
          <w:color w:val="7030A0"/>
          <w:sz w:val="72"/>
          <w:szCs w:val="52"/>
          <w:lang w:val="id-ID"/>
        </w:rPr>
        <w:t>Daily Ckecklist</w:t>
      </w:r>
    </w:p>
    <w:p>
      <w:pPr>
        <w:pStyle w:val="3"/>
      </w:pPr>
      <w:sdt>
        <w:sdt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Start date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through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shd w:val="clear" w:color="auto" w:fill="95B3D7" w:themeFill="accent1" w:themeFillTint="99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95B3D7" w:themeFill="accent1" w:themeFillTint="99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95B3D7" w:themeFill="accent1" w:themeFillTint="99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95B3D7" w:themeFill="accent1" w:themeFillTint="99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95B3D7" w:themeFill="accent1" w:themeFillTint="99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95B3D7" w:themeFill="accent1" w:themeFillTint="99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-901700</wp:posOffset>
                </wp:positionH>
                <wp:positionV relativeFrom="paragraph">
                  <wp:posOffset>123190</wp:posOffset>
                </wp:positionV>
                <wp:extent cx="10079990" cy="3882390"/>
                <wp:effectExtent l="0" t="0" r="1651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9990" cy="38823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71pt;margin-top:9.7pt;height:305.7pt;width:793.7pt;z-index:-251657216;v-text-anchor:middle;mso-width-relative:page;mso-height-relative:page;" fillcolor="#4F81BD [3204]" filled="t" stroked="f" coordsize="21600,21600" o:gfxdata="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CrD0PaAAAADAEAAA8AAAAAAAAAAQAgAAAAIgAAAGRy&#10;cy9kb3ducmV2LnhtbFBLAQIUABQAAAAIAIdO4kAh5pK9PAIAAGsEAAAOAAAAAAAAAAEAIAAAACkB&#10;AABkcnMvZTJvRG9jLnhtbFBLBQYAAAAABgAGAFkBAADX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65A21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083D7A82"/>
    <w:rsid w:val="6BC91681"/>
    <w:rsid w:val="6C72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qFormat="1" w:uiPriority="99" w:name="index 2"/>
    <w:lsdException w:uiPriority="99" w:name="index 3"/>
    <w:lsdException w:qFormat="1" w:uiPriority="99" w:name="index 4"/>
    <w:lsdException w:qFormat="1" w:uiPriority="99" w:name="index 5"/>
    <w:lsdException w:uiPriority="99" w:name="index 6"/>
    <w:lsdException w:qFormat="1" w:uiPriority="99" w:name="index 7"/>
    <w:lsdException w:qFormat="1" w:uiPriority="99" w:name="index 8"/>
    <w:lsdException w:qFormat="1"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qFormat="1" w:uiPriority="99" w:name="index heading"/>
    <w:lsdException w:qFormat="1" w:uiPriority="35" w:name="caption"/>
    <w:lsdException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qFormat="1" w:uiPriority="99" w:name="page number"/>
    <w:lsdException w:qFormat="1" w:uiPriority="99" w:name="endnote reference"/>
    <w:lsdException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qFormat="1"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qFormat="1" w:uiPriority="99" w:name="List Number 5"/>
    <w:lsdException w:qFormat="1" w:uiPriority="10" w:name="Title"/>
    <w:lsdException w:qFormat="1" w:uiPriority="99" w:name="Closing"/>
    <w:lsdException w:qFormat="1" w:uiPriority="99" w:semiHidden="0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qFormat="1"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qFormat="1"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uiPriority="99" w:name="Table Simple 3"/>
    <w:lsdException w:qFormat="1" w:uiPriority="99" w:name="Table Classic 1"/>
    <w:lsdException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uiPriority="99" w:name="Table Colorful 2"/>
    <w:lsdException w:qFormat="1" w:uiPriority="99" w:name="Table Colorful 3"/>
    <w:lsdException w:uiPriority="99" w:name="Table Columns 1"/>
    <w:lsdException w:qFormat="1" w:uiPriority="99" w:name="Table Columns 2"/>
    <w:lsdException w:qFormat="1"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qFormat="1" w:uiPriority="99" w:name="Table Grid 3"/>
    <w:lsdException w:uiPriority="99" w:name="Table Grid 4"/>
    <w:lsdException w:qFormat="1" w:uiPriority="99" w:name="Table Grid 5"/>
    <w:lsdException w:uiPriority="99" w:name="Table Grid 6"/>
    <w:lsdException w:qFormat="1" w:uiPriority="99" w:name="Table Grid 7"/>
    <w:lsdException w:uiPriority="99" w:name="Table Grid 8"/>
    <w:lsdException w:qFormat="1"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qFormat="1" w:uiPriority="99" w:name="Table 3D effects 1"/>
    <w:lsdException w:qFormat="1" w:uiPriority="99" w:name="Table 3D effects 2"/>
    <w:lsdException w:uiPriority="99" w:name="Table 3D effects 3"/>
    <w:lsdException w:qFormat="1" w:uiPriority="99" w:name="Table Contemporary"/>
    <w:lsdException w:qFormat="1" w:uiPriority="99" w:name="Table Elegant"/>
    <w:lsdException w:uiPriority="99" w:name="Table Professional"/>
    <w:lsdException w:uiPriority="99" w:name="Table Subtle 1"/>
    <w:lsdException w:uiPriority="99" w:name="Table Subtle 2"/>
    <w:lsdException w:qFormat="1" w:uiPriority="99" w:name="Table Web 1"/>
    <w:lsdException w:qFormat="1"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qFormat="1" w:uiPriority="99" w:name="Table Theme"/>
    <w:lsdException w:qFormat="1" w:unhideWhenUsed="0" w:uiPriority="99" w:name="Placeholder Text"/>
    <w:lsdException w:uiPriority="60" w:name="Light Shading"/>
    <w:lsdException w:qFormat="1" w:uiPriority="61" w:name="Light List"/>
    <w:lsdException w:qFormat="1" w:uiPriority="62" w:name="Light Grid"/>
    <w:lsdException w:qFormat="1" w:uiPriority="63" w:name="Medium Shading 1"/>
    <w:lsdException w:qFormat="1" w:uiPriority="64" w:name="Medium Shading 2"/>
    <w:lsdException w:uiPriority="65" w:name="Medium List 1"/>
    <w:lsdException w:uiPriority="66" w:name="Medium List 2"/>
    <w:lsdException w:qFormat="1" w:uiPriority="67" w:name="Medium Grid 1"/>
    <w:lsdException w:qFormat="1" w:uiPriority="68" w:name="Medium Grid 2"/>
    <w:lsdException w:uiPriority="69" w:name="Medium Grid 3"/>
    <w:lsdException w:qFormat="1" w:uiPriority="70" w:name="Dark List"/>
    <w:lsdException w:qFormat="1" w:uiPriority="71" w:name="Colorful Shading"/>
    <w:lsdException w:qFormat="1" w:uiPriority="72" w:name="Colorful List"/>
    <w:lsdException w:qFormat="1" w:uiPriority="73" w:name="Colorful Grid"/>
    <w:lsdException w:qFormat="1"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qFormat="1" w:uiPriority="64" w:name="Medium Shading 2 Accent 1"/>
    <w:lsdException w:qFormat="1" w:uiPriority="65" w:name="Medium List 1 Accent 1"/>
    <w:lsdException w:qFormat="1" w:uiPriority="66" w:name="Medium List 2 Accent 1"/>
    <w:lsdException w:qFormat="1" w:uiPriority="67" w:name="Medium Grid 1 Accent 1"/>
    <w:lsdException w:qFormat="1" w:uiPriority="68" w:name="Medium Grid 2 Accent 1"/>
    <w:lsdException w:qFormat="1" w:uiPriority="69" w:name="Medium Grid 3 Accent 1"/>
    <w:lsdException w:qFormat="1" w:uiPriority="70" w:name="Dark List Accent 1"/>
    <w:lsdException w:qFormat="1" w:uiPriority="71" w:name="Colorful Shading Accent 1"/>
    <w:lsdException w:qFormat="1" w:uiPriority="72" w:name="Colorful List Accent 1"/>
    <w:lsdException w:qFormat="1" w:uiPriority="73" w:name="Colorful Grid Accent 1"/>
    <w:lsdException w:qFormat="1" w:uiPriority="60" w:name="Light Shading Accent 2"/>
    <w:lsdException w:qFormat="1" w:uiPriority="61" w:name="Light List Accent 2"/>
    <w:lsdException w:qFormat="1" w:uiPriority="62" w:name="Light Grid Accent 2"/>
    <w:lsdException w:qFormat="1" w:uiPriority="63" w:name="Medium Shading 1 Accent 2"/>
    <w:lsdException w:qFormat="1" w:uiPriority="64" w:name="Medium Shading 2 Accent 2"/>
    <w:lsdException w:uiPriority="65" w:name="Medium List 1 Accent 2"/>
    <w:lsdException w:uiPriority="66" w:name="Medium List 2 Accent 2"/>
    <w:lsdException w:qFormat="1" w:uiPriority="67" w:name="Medium Grid 1 Accent 2"/>
    <w:lsdException w:qFormat="1" w:uiPriority="68" w:name="Medium Grid 2 Accent 2"/>
    <w:lsdException w:uiPriority="69" w:name="Medium Grid 3 Accent 2"/>
    <w:lsdException w:qFormat="1" w:uiPriority="70" w:name="Dark List Accent 2"/>
    <w:lsdException w:qFormat="1" w:uiPriority="71" w:name="Colorful Shading Accent 2"/>
    <w:lsdException w:qFormat="1" w:uiPriority="72" w:name="Colorful List Accent 2"/>
    <w:lsdException w:qFormat="1" w:uiPriority="73" w:name="Colorful Grid Accent 2"/>
    <w:lsdException w:uiPriority="60" w:name="Light Shading Accent 3"/>
    <w:lsdException w:uiPriority="61" w:name="Light List Accent 3"/>
    <w:lsdException w:qFormat="1" w:uiPriority="62" w:name="Light Grid Accent 3"/>
    <w:lsdException w:qFormat="1" w:uiPriority="63" w:name="Medium Shading 1 Accent 3"/>
    <w:lsdException w:uiPriority="64" w:name="Medium Shading 2 Accent 3"/>
    <w:lsdException w:qFormat="1" w:uiPriority="65" w:name="Medium List 1 Accent 3"/>
    <w:lsdException w:uiPriority="66" w:name="Medium List 2 Accent 3"/>
    <w:lsdException w:qFormat="1" w:uiPriority="67" w:name="Medium Grid 1 Accent 3"/>
    <w:lsdException w:qFormat="1" w:uiPriority="68" w:name="Medium Grid 2 Accent 3"/>
    <w:lsdException w:uiPriority="69" w:name="Medium Grid 3 Accent 3"/>
    <w:lsdException w:uiPriority="70" w:name="Dark List Accent 3"/>
    <w:lsdException w:qFormat="1" w:uiPriority="71" w:name="Colorful Shading Accent 3"/>
    <w:lsdException w:qFormat="1" w:uiPriority="72" w:name="Colorful List Accent 3"/>
    <w:lsdException w:qFormat="1" w:uiPriority="73" w:name="Colorful Grid Accent 3"/>
    <w:lsdException w:uiPriority="60" w:name="Light Shading Accent 4"/>
    <w:lsdException w:qFormat="1" w:uiPriority="61" w:name="Light List Accent 4"/>
    <w:lsdException w:qFormat="1" w:uiPriority="62" w:name="Light Grid Accent 4"/>
    <w:lsdException w:uiPriority="63" w:name="Medium Shading 1 Accent 4"/>
    <w:lsdException w:qFormat="1" w:uiPriority="64" w:name="Medium Shading 2 Accent 4"/>
    <w:lsdException w:qFormat="1" w:uiPriority="65" w:name="Medium List 1 Accent 4"/>
    <w:lsdException w:uiPriority="66" w:name="Medium List 2 Accent 4"/>
    <w:lsdException w:qFormat="1" w:uiPriority="67" w:name="Medium Grid 1 Accent 4"/>
    <w:lsdException w:qFormat="1" w:uiPriority="68" w:name="Medium Grid 2 Accent 4"/>
    <w:lsdException w:qFormat="1" w:uiPriority="69" w:name="Medium Grid 3 Accent 4"/>
    <w:lsdException w:qFormat="1" w:uiPriority="70" w:name="Dark List Accent 4"/>
    <w:lsdException w:qFormat="1" w:uiPriority="71" w:name="Colorful Shading Accent 4"/>
    <w:lsdException w:qFormat="1" w:uiPriority="72" w:name="Colorful List Accent 4"/>
    <w:lsdException w:qFormat="1" w:uiPriority="73" w:name="Colorful Grid Accent 4"/>
    <w:lsdException w:uiPriority="60" w:name="Light Shading Accent 5"/>
    <w:lsdException w:uiPriority="61" w:name="Light List Accent 5"/>
    <w:lsdException w:qFormat="1" w:uiPriority="62" w:name="Light Grid Accent 5"/>
    <w:lsdException w:qFormat="1" w:uiPriority="63" w:name="Medium Shading 1 Accent 5"/>
    <w:lsdException w:qFormat="1" w:uiPriority="64" w:name="Medium Shading 2 Accent 5"/>
    <w:lsdException w:uiPriority="65" w:name="Medium List 1 Accent 5"/>
    <w:lsdException w:qFormat="1" w:uiPriority="66" w:name="Medium List 2 Accent 5"/>
    <w:lsdException w:uiPriority="67" w:name="Medium Grid 1 Accent 5"/>
    <w:lsdException w:qFormat="1" w:uiPriority="68" w:name="Medium Grid 2 Accent 5"/>
    <w:lsdException w:qFormat="1" w:uiPriority="69" w:name="Medium Grid 3 Accent 5"/>
    <w:lsdException w:qFormat="1" w:uiPriority="70" w:name="Dark List Accent 5"/>
    <w:lsdException w:qFormat="1" w:uiPriority="71" w:name="Colorful Shading Accent 5"/>
    <w:lsdException w:qFormat="1" w:uiPriority="72" w:name="Colorful List Accent 5"/>
    <w:lsdException w:qFormat="1"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qFormat="1" w:uiPriority="63" w:name="Medium Shading 1 Accent 6"/>
    <w:lsdException w:uiPriority="64" w:name="Medium Shading 2 Accent 6"/>
    <w:lsdException w:qFormat="1" w:uiPriority="65" w:name="Medium List 1 Accent 6"/>
    <w:lsdException w:uiPriority="66" w:name="Medium List 2 Accent 6"/>
    <w:lsdException w:qFormat="1" w:uiPriority="67" w:name="Medium Grid 1 Accent 6"/>
    <w:lsdException w:uiPriority="68" w:name="Medium Grid 2 Accent 6"/>
    <w:lsdException w:qFormat="1" w:uiPriority="69" w:name="Medium Grid 3 Accent 6"/>
    <w:lsdException w:qFormat="1" w:uiPriority="70" w:name="Dark List Accent 6"/>
    <w:lsdException w:qFormat="1" w:uiPriority="71" w:name="Colorful Shading Accent 6"/>
    <w:lsdException w:qFormat="1"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qFormat/>
    <w:uiPriority w:val="1"/>
  </w:style>
  <w:style w:type="table" w:default="1" w:styleId="10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qFormat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qFormat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qFormat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qFormat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qFormat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qFormat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qFormat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qFormat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qFormat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qFormat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qFormat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qFormat/>
    <w:uiPriority w:val="99"/>
  </w:style>
  <w:style w:type="paragraph" w:styleId="26">
    <w:name w:val="Document Map"/>
    <w:basedOn w:val="1"/>
    <w:link w:val="268"/>
    <w:semiHidden/>
    <w:unhideWhenUsed/>
    <w:qFormat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qFormat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qFormat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qFormat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qFormat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qFormat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qFormat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qFormat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qFormat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qFormat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qFormat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qFormat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uiPriority w:val="99"/>
  </w:style>
  <w:style w:type="paragraph" w:styleId="73">
    <w:name w:val="Signature"/>
    <w:basedOn w:val="1"/>
    <w:link w:val="247"/>
    <w:unhideWhenUsed/>
    <w:qFormat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qFormat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qFormat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qFormat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qFormat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qFormat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qFormat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qFormat/>
    <w:uiPriority w:val="99"/>
    <w:rPr>
      <w:vertAlign w:val="superscript"/>
    </w:rPr>
  </w:style>
  <w:style w:type="character" w:styleId="89">
    <w:name w:val="FollowedHyperlink"/>
    <w:basedOn w:val="8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qFormat/>
    <w:uiPriority w:val="99"/>
    <w:rPr>
      <w:vertAlign w:val="superscript"/>
    </w:rPr>
  </w:style>
  <w:style w:type="character" w:styleId="91">
    <w:name w:val="HTML Acronym"/>
    <w:basedOn w:val="86"/>
    <w:semiHidden/>
    <w:unhideWhenUsed/>
    <w:qFormat/>
    <w:uiPriority w:val="99"/>
  </w:style>
  <w:style w:type="character" w:styleId="92">
    <w:name w:val="HTML Cite"/>
    <w:basedOn w:val="86"/>
    <w:semiHidden/>
    <w:unhideWhenUsed/>
    <w:qFormat/>
    <w:uiPriority w:val="99"/>
    <w:rPr>
      <w:i/>
      <w:iCs/>
    </w:rPr>
  </w:style>
  <w:style w:type="character" w:styleId="93">
    <w:name w:val="HTML Code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qFormat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qFormat/>
    <w:uiPriority w:val="99"/>
    <w:rPr>
      <w:i/>
      <w:iCs/>
    </w:rPr>
  </w:style>
  <w:style w:type="character" w:styleId="99">
    <w:name w:val="Hyperlink"/>
    <w:basedOn w:val="86"/>
    <w:semiHidden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qFormat/>
    <w:uiPriority w:val="99"/>
  </w:style>
  <w:style w:type="character" w:styleId="101">
    <w:name w:val="page number"/>
    <w:basedOn w:val="86"/>
    <w:semiHidden/>
    <w:unhideWhenUsed/>
    <w:qFormat/>
    <w:uiPriority w:val="99"/>
  </w:style>
  <w:style w:type="table" w:styleId="103">
    <w:name w:val="Table 3D effects 1"/>
    <w:basedOn w:val="102"/>
    <w:semiHidden/>
    <w:unhideWhenUsed/>
    <w:qFormat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qFormat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qFormat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qFormat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qFormat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qFormat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qFormat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qFormat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qFormat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qFormat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qFormat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qFormat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qFormat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qFormat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qFormat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qFormat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qFormat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qFormat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qFormat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qFormat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qFormat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qFormat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qFormat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qFormat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qFormat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qFormat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qFormat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qFormat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qFormat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qFormat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qFormat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qFormat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qFormat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qFormat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qFormat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qFormat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qFormat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qFormat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qFormat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qFormat/>
    <w:uiPriority w:val="99"/>
  </w:style>
  <w:style w:type="character" w:customStyle="1" w:styleId="252">
    <w:name w:val="Footer Char"/>
    <w:basedOn w:val="86"/>
    <w:link w:val="31"/>
    <w:qFormat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qFormat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6"/>
    <w:link w:val="13"/>
    <w:semiHidden/>
    <w:qFormat/>
    <w:uiPriority w:val="99"/>
  </w:style>
  <w:style w:type="character" w:customStyle="1" w:styleId="257">
    <w:name w:val="Body Text 2 Char"/>
    <w:basedOn w:val="86"/>
    <w:link w:val="14"/>
    <w:semiHidden/>
    <w:qFormat/>
    <w:uiPriority w:val="99"/>
  </w:style>
  <w:style w:type="character" w:customStyle="1" w:styleId="258">
    <w:name w:val="Body Text 3 Char"/>
    <w:basedOn w:val="86"/>
    <w:link w:val="15"/>
    <w:semiHidden/>
    <w:qFormat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qFormat/>
    <w:uiPriority w:val="99"/>
  </w:style>
  <w:style w:type="character" w:customStyle="1" w:styleId="260">
    <w:name w:val="Body Text Indent Char"/>
    <w:basedOn w:val="86"/>
    <w:link w:val="17"/>
    <w:semiHidden/>
    <w:qFormat/>
    <w:uiPriority w:val="99"/>
  </w:style>
  <w:style w:type="character" w:customStyle="1" w:styleId="261">
    <w:name w:val="Body Text First Indent 2 Char"/>
    <w:basedOn w:val="260"/>
    <w:link w:val="18"/>
    <w:semiHidden/>
    <w:qFormat/>
    <w:uiPriority w:val="99"/>
  </w:style>
  <w:style w:type="character" w:customStyle="1" w:styleId="262">
    <w:name w:val="Body Text Indent 2 Char"/>
    <w:basedOn w:val="86"/>
    <w:link w:val="19"/>
    <w:semiHidden/>
    <w:qFormat/>
    <w:uiPriority w:val="99"/>
  </w:style>
  <w:style w:type="character" w:customStyle="1" w:styleId="263">
    <w:name w:val="Body Text Indent 3 Char"/>
    <w:basedOn w:val="86"/>
    <w:link w:val="20"/>
    <w:semiHidden/>
    <w:qFormat/>
    <w:uiPriority w:val="99"/>
    <w:rPr>
      <w:szCs w:val="16"/>
    </w:rPr>
  </w:style>
  <w:style w:type="character" w:customStyle="1" w:styleId="264">
    <w:name w:val="Closing Char"/>
    <w:basedOn w:val="86"/>
    <w:link w:val="22"/>
    <w:semiHidden/>
    <w:qFormat/>
    <w:uiPriority w:val="99"/>
  </w:style>
  <w:style w:type="character" w:customStyle="1" w:styleId="265">
    <w:name w:val="Comment Text Char"/>
    <w:basedOn w:val="86"/>
    <w:link w:val="23"/>
    <w:semiHidden/>
    <w:qFormat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qFormat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qFormat/>
    <w:uiPriority w:val="99"/>
  </w:style>
  <w:style w:type="character" w:customStyle="1" w:styleId="268">
    <w:name w:val="Document Map Char"/>
    <w:basedOn w:val="86"/>
    <w:link w:val="26"/>
    <w:semiHidden/>
    <w:qFormat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qFormat/>
    <w:uiPriority w:val="99"/>
  </w:style>
  <w:style w:type="character" w:customStyle="1" w:styleId="270">
    <w:name w:val="Endnote Text Char"/>
    <w:basedOn w:val="86"/>
    <w:link w:val="28"/>
    <w:semiHidden/>
    <w:qFormat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qFormat/>
    <w:uiPriority w:val="99"/>
    <w:rPr>
      <w:szCs w:val="20"/>
    </w:rPr>
  </w:style>
  <w:style w:type="table" w:customStyle="1" w:styleId="272">
    <w:name w:val="Grid Table 1 Light"/>
    <w:basedOn w:val="102"/>
    <w:qFormat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qFormat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qFormat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qFormat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qFormat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qFormat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qFormat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qFormat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qFormat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qFormat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qFormat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qFormat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qFormat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qFormat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qFormat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qFormat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qFormat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qFormat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qFormat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qFormat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qFormat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qFormat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qFormat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qFormat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qFormat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qFormat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qFormat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qFormat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qFormat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qFormat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qFormat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qFormat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qFormat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qFormat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qFormat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qFormat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qFormat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qFormat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qFormat/>
    <w:uiPriority w:val="99"/>
  </w:style>
  <w:style w:type="table" w:customStyle="1" w:styleId="383">
    <w:name w:val="Plain Table 1"/>
    <w:basedOn w:val="102"/>
    <w:qFormat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qFormat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qFormat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qFormat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qFormat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qFormat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qFormat/>
    <w:uiPriority w:val="99"/>
  </w:style>
  <w:style w:type="character" w:customStyle="1" w:styleId="390">
    <w:name w:val="Smart Hyperlink"/>
    <w:basedOn w:val="86"/>
    <w:semiHidden/>
    <w:unhideWhenUsed/>
    <w:qFormat/>
    <w:uiPriority w:val="99"/>
    <w:rPr>
      <w:u w:val="dotted"/>
    </w:rPr>
  </w:style>
  <w:style w:type="table" w:customStyle="1" w:styleId="391">
    <w:name w:val="Grid Table Light"/>
    <w:basedOn w:val="102"/>
    <w:qFormat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qFormat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36"/>
    <w:rsid w:val="002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25</Words>
  <Characters>149</Characters>
  <Lines>1</Lines>
  <Paragraphs>1</Paragraphs>
  <TotalTime>5</TotalTime>
  <ScaleCrop>false</ScaleCrop>
  <LinksUpToDate>false</LinksUpToDate>
  <CharactersWithSpaces>173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2020-07-01T07:21:00Z</dcterms:created>
  <dc:creator>Toshiba</dc:creator>
  <cp:lastModifiedBy>Maya</cp:lastModifiedBy>
  <dcterms:modified xsi:type="dcterms:W3CDTF">2020-09-30T01:36:09Z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1033-11.2.0.9684</vt:lpwstr>
  </property>
</Properties>
</file>